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2, 2.OG 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83919631" name="019fac88-e509-7048-9add-9dba1bd0f8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6175342" name="019fac88-e509-7048-9add-9dba1bd0f8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2, 2.OG links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60674227" name="019faca0-4a5c-743d-b677-0d53398e74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087741" name="019faca0-4a5c-743d-b677-0d53398e746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2, 1.OG 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46495133" name="019faca8-f273-7462-b622-53fc18a442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0459584" name="019faca8-f273-7462-b622-53fc18a442d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2, 1.OG links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65547823" name="019facb5-0aee-77ae-b33f-3238c405be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9801459" name="019facb5-0aee-77ae-b33f-3238c405bed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 EG, links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6162689" name="019facbd-6b0b-7dd0-bd8d-cbe89510b9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730423" name="019facbd-6b0b-7dd0-bd8d-cbe89510b99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2.OG, links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45587624" name="019facce-941d-7c0b-bb21-74d8068543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2074967" name="019facce-941d-7c0b-bb21-74d80685439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2.OG, rechts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97884823" name="019facdf-1251-7e4d-919c-9f315800ef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3750940" name="019facdf-1251-7e4d-919c-9f315800ef2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1.OG, rechts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8132837" name="019face8-146d-71c5-9430-379d833380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5526670" name="019face8-146d-71c5-9430-379d8333809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1.OG, links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69601101" name="019facee-93a4-723b-9ad7-f853ee735f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7860693" name="019facee-93a4-723b-9ad7-f853ee735fd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EG, rechts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58531706" name="019facf9-0604-7e84-be95-bc5d062d9f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8241690" name="019facf9-0604-7e84-be95-bc5d062d9f5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EG, rechts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3406782" name="019facfc-bbd8-76b2-a537-f3f4ea1428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6492279" name="019facfc-bbd8-76b2-a537-f3f4ea14286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EG, links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42301682" name="019facff-9fd7-7906-b2e1-23b524f89a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4920643" name="019facff-9fd7-7906-b2e1-23b524f89a4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2.OG rechts 6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06129391" name="019fad0e-6b46-7a19-bdae-b0179d9c72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9573554" name="019fad0e-6b46-7a19-bdae-b0179d9c7228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 links 6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23286936" name="019fad17-f5a3-7264-8b9c-d8a59c4d3a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1885971" name="019fad17-f5a3-7264-8b9c-d8a59c4d3af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 rechts 6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9093796" name="019fad21-8877-7b03-9106-d94e6a3d62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7150955" name="019fad21-8877-7b03-9106-d94e6a3d6292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 links 6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71878626" name="019fad29-5333-7292-a83c-3ec761d75c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4425978" name="019fad29-5333-7292-a83c-3ec761d75cd0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2, 2.OG rechts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17691232" name="019fac8d-09f5-72b7-918c-68bdced269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0310567" name="019fac8d-09f5-72b7-918c-68bdced26972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2, 1.OG rechts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27402363" name="019faca6-7c95-7158-ab0e-f528eeeb53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3729042" name="019faca6-7c95-7158-ab0e-f528eeeb53a8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2, 1.OG rechts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3930744" name="019facab-0d13-797b-8d51-2415eb0056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8336290" name="019facab-0d13-797b-8d51-2415eb0056f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 EG, links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41725676" name="019facbb-b363-74b8-9b29-84cbc3f613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2274173" name="019facbb-b363-74b8-9b29-84cbc3f613c5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2.OG, links 4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98658003" name="019faccb-4915-79fa-8c37-7f185c8d0d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5327616" name="019faccb-4915-79fa-8c37-7f185c8d0d5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2.OG, rechts 4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6595302" name="019facdc-fcc5-76cc-b274-f6aede5adb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9242987" name="019facdc-fcc5-76cc-b274-f6aede5adb05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1.OG, rechts 4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53599937" name="019face8-6e5c-7f99-835d-455f26e8c6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3088155" name="019face8-6e5c-7f99-835d-455f26e8c60d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1.OG, links 4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2313774" name="019faced-c68d-78ad-b622-98b0bc8e0c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8625464" name="019faced-c68d-78ad-b622-98b0bc8e0c5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EG, rechts 4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8788468" name="019facf7-a774-738a-bc66-767ade6da1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0067579" name="019facf7-a774-738a-bc66-767ade6da12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EG, links 4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79033893" name="019facfe-c390-79b2-a092-50f0ce8c91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5291954" name="019facfe-c390-79b2-a092-50f0ce8c91cb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2.OG rechts 6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22115871" name="019fad0d-a32d-7370-b063-7548912c37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9455075" name="019fad0d-a32d-7370-b063-7548912c3762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 links 6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37496563" name="019fad16-bf82-79fb-96e0-73fddb1319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3555064" name="019fad16-bf82-79fb-96e0-73fddb1319e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 rechts 6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5298729" name="019fad20-d2a9-7b97-abf6-41e2222264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5189256" name="019fad20-d2a9-7b97-abf6-41e2222264b8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 links 6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6060496" name="019fad28-e2a7-7de8-91bd-5638b9c213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0041981" name="019fad28-e2a7-7de8-91bd-5638b9c213db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2, 2.OG 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45143694" name="019fac8d-bfa7-73b0-8db9-64fde439eb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0833757" name="019fac8d-bfa7-73b0-8db9-64fde439eb53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2, 2.OG 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37959151" name="019fac8f-fa53-7369-8ebd-9dab53e1f4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4858412" name="019fac8f-fa53-7369-8ebd-9dab53e1f4be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2, 2.OG links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43401043" name="019fac9f-9c6c-757e-8c63-6eaa4e02da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6254729" name="019fac9f-9c6c-757e-8c63-6eaa4e02daa6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2, 2.OG links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28273543" name="019faca2-e0c4-73a6-9322-f09ed41f8f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5282854" name="019faca2-e0c4-73a6-9322-f09ed41f8f78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2, 1.OG 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92989347" name="019faca8-7aac-741d-861d-62b447c3b2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6655098" name="019faca8-7aac-741d-861d-62b447c3b2d4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2, 1.OG 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64980606" name="019facad-f2a2-784a-9a04-6c86db680e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1265191" name="019facad-f2a2-784a-9a04-6c86db680e57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2, 1.OG links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94981899" name="019facb1-c662-7d85-b484-346ad61e22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4750099" name="019facb1-c662-7d85-b484-346ad61e2211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2, 1.OG, links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84140596" name="019facb7-f524-7640-ac9b-4d3277459f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0516614" name="019facb7-f524-7640-ac9b-4d3277459fd0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 ,EG, links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72295503" name="019facbe-0049-7e6a-ade9-3b67d0a2e5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8268545" name="019facbe-0049-7e6a-ade9-3b67d0a2e511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EG, links 2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89024746" name="019facc5-2735-7cb8-934a-3979ceb9f0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4445019" name="019facc5-2735-7cb8-934a-3979ceb9f095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2.OG, links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12694631" name="019faccc-6972-75c1-bd99-e0c2ab8f98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1095851" name="019faccc-6972-75c1-bd99-e0c2ab8f98c8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2.OG, links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48675918" name="019facd5-e063-7eaf-bb6d-2f329cc3b7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3125947" name="019facd5-e063-7eaf-bb6d-2f329cc3b7e8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2.OG, rechts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3210649" name="019facdd-f7b7-70f5-85a6-f40aa696c4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6272968" name="019facdd-f7b7-70f5-85a6-f40aa696c499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2.OG, rechts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1500068" name="019face4-5c65-7201-a268-8a141ee125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2640542" name="019face4-5c65-7201-a268-8a141ee1256f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1.OG, rechts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27815220" name="019face7-7c15-7c3f-a357-43627e9975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4546442" name="019face7-7c15-7c3f-a357-43627e9975d3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1.OG, rechts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77703314" name="019faceb-5d52-75ea-8fea-cbb5d2d8e0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8837858" name="019faceb-5d52-75ea-8fea-cbb5d2d8e0cc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1.OG, links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20802662" name="019facef-0edf-7b49-a044-c9674150ef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2870136" name="019facef-0edf-7b49-a044-c9674150ef1a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1.OG, links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481288" name="019facf2-3e7e-7d8d-a74a-69eacf6cb5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1542120" name="019facf2-3e7e-7d8d-a74a-69eacf6cb589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EG, rechts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73870779" name="019facf9-5257-73ec-9de2-6c5598abb4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5528665" name="019facf9-5257-73ec-9de2-6c5598abb4f4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EG, rechts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25638090" name="019facfd-54c5-7ac8-9cf7-ff76cdfe3d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5564636" name="019facfd-54c5-7ac8-9cf7-ff76cdfe3dfc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EG, links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68898738" name="019facff-e31c-72e2-ad77-4a49d8e4b2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5325900" name="019facff-e31c-72e2-ad77-4a49d8e4b2a8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EG, links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79907099" name="019fad04-513a-7dec-8074-31daec0460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3306771" name="019fad04-513a-7dec-8074-31daec046096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2.OG rechts 6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83055614" name="019fad0e-dbf2-7ab2-97a9-5517fd38c7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4494837" name="019fad0e-dbf2-7ab2-97a9-5517fd38c747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2.OG rechts 6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15219720" name="019fad12-c2c1-75f5-ba54-9600845884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8591629" name="019fad12-c2c1-75f5-ba54-960084588440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 links 6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41808598" name="019fad18-5fc9-7908-8e2f-db0f3d201a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6242130" name="019fad18-5fc9-7908-8e2f-db0f3d201a4c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1.OG links 6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61567182" name="019fad1b-257e-7fee-b7a0-59d7f12316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2845721" name="019fad1b-257e-7fee-b7a0-59d7f1231601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 rechts 6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19192313" name="019fad21-ca80-7e4c-a912-9773ea7aee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6103723" name="019fad21-ca80-7e4c-a912-9773ea7aeee5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EG rechts 6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14935784" name="019fad25-7ad6-78a0-be45-e693a7678e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4227608" name="019fad25-7ad6-78a0-be45-e693a7678edb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 links 6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78024770" name="019fad29-8f97-7775-afd0-9b9bda1ebd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0225832" name="019fad29-8f97-7775-afd0-9b9bda1ebd03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EG links 6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0096954" name="019fad32-083a-7a51-b4d2-fdfdb7d6a8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0778713" name="019fad32-083a-7a51-b4d2-fdfdb7d6a8f3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2, 2.OG rechts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30063587" name="019fac90-ddd7-7dab-a358-086ed61b1e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613372" name="019fac90-ddd7-7dab-a358-086ed61b1eb2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2, 2.OG links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12951251" name="019faca3-be7b-72d0-a08f-1529a3215b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7240356" name="019faca3-be7b-72d0-a08f-1529a3215bf4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2, 1.OG rechts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90677569" name="019facac-6624-7571-8d24-53a34de563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3024703" name="019facac-6624-7571-8d24-53a34de563e5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2, 1.OG links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33441890" name="019facb7-08ac-7cb9-93ae-b536dfa5db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7033810" name="019facb7-08ac-7cb9-93ae-b536dfa5dba9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EG, links 2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44542828" name="019facc5-976f-7424-bdfe-ffd13c75db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0415834" name="019facc5-976f-7424-bdfe-ffd13c75dbe2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2.OG, links 4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0228025" name="019facd1-98d4-789a-b455-29bc5bff6c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2120345" name="019facd1-98d4-789a-b455-29bc5bff6cb7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2.OG, rechts 4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6600761" name="019face3-a4c3-787e-b8b6-71dba3bb58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9750427" name="019face3-a4c3-787e-b8b6-71dba3bb58e1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1.OG, rechts 4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12348918" name="019facea-a575-7d47-b354-d35742c1d7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1618022" name="019facea-a575-7d47-b354-d35742c1d740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1.OG, links 4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624638" name="019facf1-5fe5-7642-b0a4-de883e68e0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7259753" name="019facf1-5fe5-7642-b0a4-de883e68e007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EG, links 4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19306707" name="019fad03-94a6-7990-a54a-aca4c9ca48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1342179" name="019fad03-94a6-7990-a54a-aca4c9ca48f2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2.OG rechts 6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15447018" name="019fad11-db11-7117-9544-32afeb8d1b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2027921" name="019fad11-db11-7117-9544-32afeb8d1b5d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1.OG links 6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56084108" name="019fad1a-83e6-71c4-a3b5-16135f5c49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4009752" name="019fad1a-83e6-71c4-a3b5-16135f5c49fc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EG rechts 6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57696510" name="019fad24-f62c-75f4-bc88-026b1639f8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74142" name="019fad24-f62c-75f4-bc88-026b1639f87e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EG links 6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68629481" name="019fad31-3152-7c55-9fe0-43f6c626d7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4480173" name="019fad31-3152-7c55-9fe0-43f6c626d7a8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2, 2.OG 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32903340" name="019fac92-f857-7411-a3b1-4a20b63eb3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6096776" name="019fac92-f857-7411-a3b1-4a20b63eb3e0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2, 2.OG links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41195751" name="019faca2-53a7-77fb-89d6-ba303e94ba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464142" name="019faca2-53a7-77fb-89d6-ba303e94ba3f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2, 1.OG rechts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54154762" name="019facad-6ba5-7008-a297-daca2dddba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0674979" name="019facad-6ba5-7008-a297-daca2dddbaf2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2, 1.OG links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30442631" name="019facb7-a356-7156-b68a-abbe72975e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0539047" name="019facb7-a356-7156-b68a-abbe72975e75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EG, links 2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03644083" name="019facc4-c4df-70a9-900c-d63f69e5b1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6620088" name="019facc4-c4df-70a9-900c-d63f69e5b1ae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2.OG, links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20280114" name="019facd4-c91b-7b5f-b6b9-d2fd0f2bbf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3590031" name="019facd4-c91b-7b5f-b6b9-d2fd0f2bbf02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2.OG, rechts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0894523" name="019face3-ee73-75f0-93c7-22ae8cda79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4877265" name="019face3-ee73-75f0-93c7-22ae8cda79fb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1.OG, rechts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4568519" name="019facea-f9c7-7894-9a33-07b5b348ef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1663553" name="019facea-f9c7-7894-9a33-07b5b348ef4d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1.OG, links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89992268" name="019facf1-b4b3-73a2-b8d8-38fd09e37a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6903789" name="019facf1-b4b3-73a2-b8d8-38fd09e37a44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EG, rechts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79902787" name="019facfc-fbd0-7b97-b68c-2cef3e4171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0331076" name="019facfc-fbd0-7b97-b68c-2cef3e417193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EG, links 4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8112610" name="019fad03-e595-7a5d-be78-f0a3a732f2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0740147" name="019fad03-e595-7a5d-be78-f0a3a732f266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2.OG rechts 6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9763980" name="019fad12-40f2-7f54-9d9f-897d215948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8541805" name="019fad12-40f2-7f54-9d9f-897d21594822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1.OG links 6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20164895" name="019fad1a-be00-7a07-b47f-c423eb638b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6019652" name="019fad1a-be00-7a07-b47f-c423eb638b1a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EG rechts 6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17091546" name="019fad25-2fa1-722a-8548-658bc5010d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2667387" name="019fad25-2fa1-722a-8548-658bc5010ddb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EG links 6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4227787" name="019fad31-c2a4-7c29-9e18-b1cb460f3d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4228905" name="019fad31-c2a4-7c29-9e18-b1cb460f3d79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2, 2.OG rechts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geleimt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34248770" name="019fac94-8db0-733d-a5d8-8d203cd2e0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5827296" name="019fac94-8db0-733d-a5d8-8d203cd2e03f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2, 2.OG links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geleimt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66955628" name="019faca1-06a3-7f8a-8a21-2d1c1afc51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5941739" name="019faca1-06a3-7f8a-8a21-2d1c1afc5164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2, 2.OG links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geleimt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32835809" name="019faca4-2287-7dc6-8574-eefc2ed245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3545247" name="019faca4-2287-7dc6-8574-eefc2ed2459e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2, 1.OG links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geleimt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81968382" name="019facb5-9f4f-7d7c-874b-c7adba2df8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0411586" name="019facb5-9f4f-7d7c-874b-c7adba2df871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2, 1.OG links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geleimt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85951009" name="019facb6-6774-7aa2-b6cb-2aab8622b1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6538320" name="019facb6-6774-7aa2-b6cb-2aab8622b169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EG, links 2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geleimt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73400656" name="019facc4-59a6-7be9-bb21-a038fd34cc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232101" name="019facc4-59a6-7be9-bb21-a038fd34ccb7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2.OG, links 4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geleimt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76644523" name="019faccf-bb33-756d-a11b-5028155ab1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6424257" name="019faccf-bb33-756d-a11b-5028155ab18a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2.OG, rechts 4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geleimt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0680571" name="019face3-09d0-73d9-b18c-c2be5618b0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5449344" name="019face3-09d0-73d9-b18c-c2be5618b054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1.OG, rechts 4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geleimt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75066473" name="019facea-3ba1-7dd2-b52e-d4786b0c78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2814263" name="019facea-3ba1-7dd2-b52e-d4786b0c7873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1.OG, links 4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geleimt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58046719" name="019facf0-e4c5-7efb-815d-eb261e7158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9096772" name="019facf0-e4c5-7efb-815d-eb261e7158ef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EG, rechts 4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geleimt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59736886" name="019facfb-e329-7477-b2ed-8fc141d13e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4720338" name="019facfb-e329-7477-b2ed-8fc141d13e70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EG, links 4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geleimt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88349819" name="019fad03-1183-7e25-9563-ea1a50a040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1228952" name="019fad03-1183-7e25-9563-ea1a50a0407d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2.OG rechts 6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geleimt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60878373" name="019fad11-6fb5-7d04-8511-96be5c85bf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1190798" name="019fad11-6fb5-7d04-8511-96be5c85bf95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1.OG links 6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geleimt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9090569" name="019fad1a-1941-7043-a171-f336ac606a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2505837" name="019fad1a-1941-7043-a171-f336ac606a7e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EG rechts 6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geleimt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55018347" name="019fad24-a3ee-7956-846f-f3a2a832b7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1532901" name="019fad24-a3ee-7956-846f-f3a2a832b7bd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Bad/WC</w:t>
            </w:r>
          </w:p>
          <w:p>
            <w:pPr>
              <w:spacing w:before="0" w:after="0" w:line="240" w:lineRule="auto"/>
            </w:pPr>
            <w:r>
              <w:t>EG links 6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geleimt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7978420" name="019fad30-e532-7424-a779-37c5d67d0c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8829231" name="019fad30-e532-7424-a779-37c5d67d0ce8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10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 Hiltimattstrasse 2/4/6, 5443 Niederrohrdorf</w:t>
          </w:r>
        </w:p>
        <w:p>
          <w:pPr>
            <w:spacing w:before="0" w:after="0"/>
          </w:pPr>
          <w:r>
            <w:t>1108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footer.xml" Type="http://schemas.openxmlformats.org/officeDocument/2006/relationships/footer" Id="rId109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